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FC17B" w14:textId="77777777" w:rsidR="00477675" w:rsidRDefault="00D70090">
      <w:pPr>
        <w:spacing w:before="2000"/>
        <w:jc w:val="center"/>
      </w:pPr>
      <w:r>
        <w:rPr>
          <w:b/>
          <w:sz w:val="40"/>
        </w:rPr>
        <w:t>Seriøsitetskrav bygg- og anleggskontrakter</w:t>
      </w:r>
    </w:p>
    <w:p w14:paraId="0EEE4CBA" w14:textId="77777777" w:rsidR="00477675" w:rsidRDefault="00D70090">
      <w:pPr>
        <w:jc w:val="center"/>
      </w:pPr>
      <w:r>
        <w:rPr>
          <w:sz w:val="24"/>
        </w:rPr>
        <w:t>Spesielle kontraktsbestemmelser som skal sikre seriøsitet i bygg- og anleggskontrakter</w:t>
      </w:r>
    </w:p>
    <w:p w14:paraId="67022228" w14:textId="77777777" w:rsidR="00477675" w:rsidRDefault="00D70090">
      <w:pPr>
        <w:jc w:val="center"/>
      </w:pPr>
      <w:r>
        <w:rPr>
          <w:sz w:val="24"/>
        </w:rPr>
        <w:t>Tillegg til Norsk Standard (oppdatert mars 2025)</w:t>
      </w:r>
    </w:p>
    <w:p w14:paraId="57E54746" w14:textId="77777777" w:rsidR="00477675" w:rsidRDefault="00D70090">
      <w:pPr>
        <w:spacing w:before="800"/>
        <w:jc w:val="center"/>
      </w:pPr>
      <w:r>
        <w:rPr>
          <w:b/>
          <w:sz w:val="28"/>
        </w:rPr>
        <w:t>KINN KOMMUNE</w:t>
      </w:r>
    </w:p>
    <w:p w14:paraId="11EC341B" w14:textId="77777777" w:rsidR="00477675" w:rsidRDefault="00D70090">
      <w:r>
        <w:br w:type="page"/>
      </w:r>
    </w:p>
    <w:p w14:paraId="2D97A3F6" w14:textId="77777777" w:rsidR="00477675" w:rsidRDefault="00D70090">
      <w:pPr>
        <w:pStyle w:val="Overskrift1"/>
      </w:pPr>
      <w:r>
        <w:lastRenderedPageBreak/>
        <w:t>Seriøsitetsbestemmelsene for bygg- og anleggskontrakter</w:t>
      </w:r>
    </w:p>
    <w:p w14:paraId="2D79D807" w14:textId="77777777" w:rsidR="00477675" w:rsidRDefault="00D70090">
      <w:r>
        <w:t>Disse bestemmelsene gjelder som spesielle kontraktsbestemmelser for entreprenøren og alle underleverandører i kontraktskjeden. Entreprenøren skal sikre at tilsvarende bestemmelser tas inn i alle avtaler som inngås for utføring av arbeid under kontrakten.</w:t>
      </w:r>
    </w:p>
    <w:p w14:paraId="36615F35" w14:textId="77777777" w:rsidR="00477675" w:rsidRDefault="00D70090">
      <w:pPr>
        <w:pStyle w:val="Overskrift2"/>
      </w:pPr>
      <w:r>
        <w:t>1. HMS-kort</w:t>
      </w:r>
    </w:p>
    <w:p w14:paraId="508E45DA" w14:textId="77777777" w:rsidR="00477675" w:rsidRDefault="00D70090">
      <w:pPr>
        <w:spacing w:after="120" w:line="252" w:lineRule="auto"/>
      </w:pPr>
      <w:r>
        <w:t>Alle arbeidstakere skal bære lett synlig gyldig HMS-kort utstedt av Arbeidstilsynet. Ordrebekreftelse, søknadsskjema eller lignende aksepteres ikke som HMS-kort. Arbeidstakere som ikke har slikt HMS-kort, vil bli bortvist fra bygge- og anleggsplassen.</w:t>
      </w:r>
    </w:p>
    <w:p w14:paraId="7D1A8E9D" w14:textId="77777777" w:rsidR="00477675" w:rsidRDefault="00D70090">
      <w:pPr>
        <w:spacing w:after="120" w:line="252" w:lineRule="auto"/>
      </w:pPr>
      <w:r>
        <w:t>Alle avtaler leverandøren inngår for utføring av arbeid på bygge- og anleggsplassen under denne kontrakten, skal inneholde tilsvarende bestemmelser.</w:t>
      </w:r>
    </w:p>
    <w:p w14:paraId="7EDE15BE" w14:textId="77777777" w:rsidR="00477675" w:rsidRDefault="00D70090">
      <w:pPr>
        <w:pStyle w:val="Overskrift2"/>
      </w:pPr>
      <w:r>
        <w:t>2. Pliktig medlemskap i leverandørregister</w:t>
      </w:r>
    </w:p>
    <w:p w14:paraId="28F50BD7" w14:textId="77777777" w:rsidR="00477675" w:rsidRDefault="00D70090">
      <w:pPr>
        <w:spacing w:after="120" w:line="252" w:lineRule="auto"/>
      </w:pPr>
      <w:r>
        <w:t>Leverandøren skal ved kontraktsinngåelse oppgi StartBANK ID eller fremlegge kopi av registreringsbevis fra StartBANK eller tilsvarende leverandørregister som inneholder oppdatert og kontrollert leverandørinformasjon.</w:t>
      </w:r>
    </w:p>
    <w:p w14:paraId="5BD40DA5" w14:textId="77777777" w:rsidR="00477675" w:rsidRDefault="00D70090">
      <w:pPr>
        <w:spacing w:after="120" w:line="252" w:lineRule="auto"/>
      </w:pPr>
      <w:r>
        <w:t>Leverandøren skal gi leverandørregisteret fullmakt til å innhente SKAV-info (skatte- og avgiftsinformasjon) der tilsvarende informasjon kan utstedes i hele kontraktsperioden.</w:t>
      </w:r>
    </w:p>
    <w:p w14:paraId="711C6B46" w14:textId="77777777" w:rsidR="00477675" w:rsidRDefault="00D70090">
      <w:pPr>
        <w:pStyle w:val="Overskrift2"/>
      </w:pPr>
      <w:r>
        <w:t>3. Krav om faglærte håndverkere</w:t>
      </w:r>
    </w:p>
    <w:p w14:paraId="6A4C51B1" w14:textId="77777777" w:rsidR="00477675" w:rsidRDefault="00D70090">
      <w:pPr>
        <w:spacing w:after="120" w:line="252" w:lineRule="auto"/>
      </w:pPr>
      <w:r>
        <w:t>Ved utførelsen av kontraktsarbeidet skal minimum 50 % av arbeidede timer innenfor bygg- og anleggsfagene samlet utføres av personer med fagbrev, svennebrev eller dokumentert fagopplæring i henhold til nasjonal fagopplæringslovgivning, eller utenlandsk fagutdanning der dette finnes. Med bygg- og anleggsfag menes de fag som omfattes av utdanningsprogrammet for bygg- og anleggsteknikk.</w:t>
      </w:r>
    </w:p>
    <w:p w14:paraId="0CE6D77C" w14:textId="77777777" w:rsidR="00477675" w:rsidRDefault="00D70090">
      <w:pPr>
        <w:spacing w:after="120" w:line="252" w:lineRule="auto"/>
      </w:pPr>
      <w:r>
        <w:t>Det skal være fagarbeidere i alle relevante fag. Kravet kan også oppfylles ved at arbeidede timer er utført av personer som er under systematisk opplæring og er oppmeldt etter kravene i praksiskandidatordningen, jf. opplæringslova § 23-2, eller etter tilsvarende ordning i annet EU/EØS-land. I enkeltpersonforetak uten ansatte gjelder kravet for eier.</w:t>
      </w:r>
    </w:p>
    <w:p w14:paraId="0EE55DE8" w14:textId="77777777" w:rsidR="00477675" w:rsidRDefault="00D70090">
      <w:pPr>
        <w:spacing w:after="120" w:line="252" w:lineRule="auto"/>
      </w:pPr>
      <w:r>
        <w:t>For denne kontrakten gjelder i tillegg at hvert arbeidslag som arbeider med grøft og/eller VA-ledningsanlegg, skal ha minst én person med dokumentert kompetanse tilsvarende ADK1-sertifikat, som alltid skal være til stede når det arbeides med anlegget.</w:t>
      </w:r>
    </w:p>
    <w:p w14:paraId="1050470E" w14:textId="77777777" w:rsidR="00477675" w:rsidRDefault="00D70090">
      <w:pPr>
        <w:spacing w:after="120" w:line="252" w:lineRule="auto"/>
      </w:pPr>
      <w:r>
        <w:t>Leverandøren skal ved oppstart, og på anmodning under gjennomføringen av kontraktsarbeidet, dokumentere hvordan kravene vil bli oppfylt. Ved kontraktavslutning skal det fremlegges oversikt som viser at kravene er oppfylt. Timelister skal fremlegges på anmodning.</w:t>
      </w:r>
    </w:p>
    <w:p w14:paraId="72C29948" w14:textId="77777777" w:rsidR="00477675" w:rsidRDefault="00D70090">
      <w:pPr>
        <w:spacing w:after="120" w:line="252" w:lineRule="auto"/>
      </w:pPr>
      <w:r>
        <w:t>Byggherren kan stanse arbeidet dersom det er grunn til å tro at vesentlig mislighold vil inntre. Før stansing kan iverksettes, skal byggherren skriftlig ha gitt leverandøren en rimelig frist til å rette forholdet, med varsel om stansing dersom retting ikke skjer.</w:t>
      </w:r>
    </w:p>
    <w:p w14:paraId="2E7F5E03" w14:textId="77777777" w:rsidR="00477675" w:rsidRDefault="00D70090">
      <w:pPr>
        <w:pStyle w:val="Overskrift2"/>
      </w:pPr>
      <w:r>
        <w:t>4. Lærlinger</w:t>
      </w:r>
    </w:p>
    <w:p w14:paraId="6746607F" w14:textId="77777777" w:rsidR="00477675" w:rsidRDefault="00D70090">
      <w:pPr>
        <w:spacing w:after="120" w:line="252" w:lineRule="auto"/>
      </w:pPr>
      <w:r>
        <w:t>Det er et krav at leverandøren er tilknyttet en lærlingordning, og at en eller flere lærlinger deltar i utførelsen av kontraktsarbeidet innenfor bygg- og anleggsfagene, jf. forskrift om plikt til å stille krav om bruk av lærlinger i offentlige kontrakter (FLO).</w:t>
      </w:r>
    </w:p>
    <w:p w14:paraId="11F0C5F3" w14:textId="77777777" w:rsidR="00477675" w:rsidRDefault="00D70090">
      <w:pPr>
        <w:spacing w:after="120" w:line="252" w:lineRule="auto"/>
      </w:pPr>
      <w:r>
        <w:t>For denne kontrakten gjelder i tillegg at minimum 10 % av arbeidede timer innenfor bygg- og anleggsfagene samlet skal utføres av lærlinger, jf. opplæringslova § 7-1. Kravet kan delvis oppfylles ved at arbeidede timer er utført av personer som er under systematisk opplæring og er oppmeldt etter kravene i praksiskandidatordningen, jf. opplæringslova § 23-2. Kravet kan oppfylles av leverandøren og en eller flere av hans underleverandører.</w:t>
      </w:r>
    </w:p>
    <w:p w14:paraId="5CE6BEA3" w14:textId="77777777" w:rsidR="00477675" w:rsidRDefault="00D70090">
      <w:pPr>
        <w:spacing w:after="120" w:line="252" w:lineRule="auto"/>
      </w:pPr>
      <w:r>
        <w:lastRenderedPageBreak/>
        <w:t>Utenlandske leverandører kan oppfylle kravet ved å benytte lærling fra en lærlingordning i opprinnelseslandet. Dersom opprinnelseslandet ikke har en lærlingordning, kan kravet oppfylles ved å benytte praksiselev fra en opplæringsordning i opprinnelseslandet.</w:t>
      </w:r>
    </w:p>
    <w:p w14:paraId="1B2C585F" w14:textId="77777777" w:rsidR="00477675" w:rsidRDefault="00D70090">
      <w:pPr>
        <w:spacing w:after="120" w:line="252" w:lineRule="auto"/>
      </w:pPr>
      <w:r>
        <w:t>Leverandøren skal ved oppstart, og på anmodning under gjennomføringen av kontraktsarbeidet, dokumentere hvordan kravene vil bli oppfylt. Ved kontraktavslutning skal det fremlegges oversikt over antall lærlingetimer. Timelister skal fremlegges på anmodning. I den grad manglende oppfyllelse av kravet skyldes forhold som omfattes av unntaket i FLO § 9, skal kravet helt eller delvis anses oppfylt.</w:t>
      </w:r>
    </w:p>
    <w:p w14:paraId="0F46F03C" w14:textId="77777777" w:rsidR="00477675" w:rsidRDefault="00D70090">
      <w:pPr>
        <w:spacing w:after="120" w:line="252" w:lineRule="auto"/>
      </w:pPr>
      <w:r>
        <w:t>Byggherren kan holde tilbake inntil 5 promille av kontraktssummen dersom det er grunn til å tro at mislighold vil inntre. Før tilbakeholdelse kan iverksettes, skal byggherren skriftlig ha gitt leverandøren en rimelig frist til å rette forholdet, med varsel om tilbakeholdelse dersom retting ikke skjer. Dersom kravet ikke er oppfylt ved overtakelsen, avkortes vederlaget forholdsmessig med inntil 5 promille av kontraktssummen.</w:t>
      </w:r>
    </w:p>
    <w:p w14:paraId="2F7AD85C" w14:textId="77777777" w:rsidR="00477675" w:rsidRDefault="00D70090">
      <w:pPr>
        <w:spacing w:after="120" w:line="252" w:lineRule="auto"/>
      </w:pPr>
      <w:r>
        <w:t>Byggherren kan heve kontrakten dersom det foreligger vesentlig mislighold, eller det er klart at vesentlig mislighold vil inntre. Før heving kan iverksettes, skal byggherren skriftlig ha gitt leverandøren en rimelig frist til å rette forholdet, med varsel om heving dersom retting ikke skjer.</w:t>
      </w:r>
    </w:p>
    <w:p w14:paraId="16CAFB7F" w14:textId="77777777" w:rsidR="00477675" w:rsidRDefault="00D70090">
      <w:pPr>
        <w:pStyle w:val="Overskrift2"/>
      </w:pPr>
      <w:r>
        <w:t>5. Rapportering til Oppdrags- og arbeidsforholdsregisteret (OAR)</w:t>
      </w:r>
    </w:p>
    <w:p w14:paraId="041EE1DA" w14:textId="77777777" w:rsidR="00477675" w:rsidRDefault="00D70090">
      <w:pPr>
        <w:spacing w:after="120" w:line="252" w:lineRule="auto"/>
      </w:pPr>
      <w:r>
        <w:t>Kontrakt gitt til utenlandsk leverandør eller underleverandør, og alle arbeidstakere på slik kontrakt, skal rapporteres til Skatteetaten i henhold til lov om skatteforvaltning § 7-6.</w:t>
      </w:r>
    </w:p>
    <w:p w14:paraId="2FCB09D7" w14:textId="77777777" w:rsidR="00477675" w:rsidRDefault="00D70090">
      <w:pPr>
        <w:spacing w:after="120" w:line="252" w:lineRule="auto"/>
      </w:pPr>
      <w:r>
        <w:t>Leverandøren er ansvarlig for at slik rapportering skjer nedover i kontraktskjeden. Leverandøren skal på forespørsel dokumentere at rapporteringsplikten er oppfylt ved kopi av innmeldingsskjema eller kvittering fra Altinn.</w:t>
      </w:r>
    </w:p>
    <w:p w14:paraId="1B4545F0" w14:textId="77777777" w:rsidR="00477675" w:rsidRDefault="00D70090">
      <w:pPr>
        <w:spacing w:after="120" w:line="252" w:lineRule="auto"/>
      </w:pPr>
      <w:r>
        <w:t>Eventuelt ansvar for overtredelsesgebyr eller tvangsmulkt ilagt byggherren som følge av at leverandøren ikke har overholdt sine forpliktelser etter dette punktet, er leverandørens ansvar og skal betales av ham.</w:t>
      </w:r>
    </w:p>
    <w:p w14:paraId="4B98D0F1" w14:textId="77777777" w:rsidR="00477675" w:rsidRDefault="00D70090">
      <w:pPr>
        <w:spacing w:after="120" w:line="252" w:lineRule="auto"/>
      </w:pPr>
      <w:r>
        <w:t>Alle avtaler leverandøren inngår for utføring av arbeid under denne kontrakten med leverandører som omfattes av lov om skatteforvaltning § 7-6, skal inneholde tilsvarende bestemmelser.</w:t>
      </w:r>
    </w:p>
    <w:p w14:paraId="409495B4" w14:textId="77777777" w:rsidR="00477675" w:rsidRDefault="00D70090">
      <w:pPr>
        <w:pStyle w:val="Overskrift2"/>
      </w:pPr>
      <w:r>
        <w:t>6. Internkontroll, sikkerhet, helse og arbeidsmiljø (SHA)</w:t>
      </w:r>
    </w:p>
    <w:p w14:paraId="1F3FE04D" w14:textId="77777777" w:rsidR="00477675" w:rsidRDefault="00D70090">
      <w:pPr>
        <w:spacing w:after="120" w:line="252" w:lineRule="auto"/>
      </w:pPr>
      <w:r>
        <w:t>Leverandøren skal følge den til enhver tid gjeldende arbeidsmiljølov med tilhørende forskrifter, byggherrens SHA-plan og byggherrens eller koordinators anvisninger. Leverandøren plikter å ha et internkontrollsystem i henhold til forskrift om systematisk helse-, miljø- og sikkerhetsarbeid i virksomheter. Relevante deler av byggherrens SHA-plan skal innarbeides i og følges opp gjennom leverandørens internkontroll. Innarbeidingen skal skje slik at SHA-planens bestemmelser kan identifiseres.</w:t>
      </w:r>
    </w:p>
    <w:p w14:paraId="708CAF81" w14:textId="77777777" w:rsidR="00477675" w:rsidRDefault="00D70090">
      <w:pPr>
        <w:spacing w:after="120" w:line="252" w:lineRule="auto"/>
      </w:pPr>
      <w:r>
        <w:t>Med mindre annet er avtalt, skal all kommunikasjon mellom nøkkelpersoner i prosjektet foregå på norsk. Leverandøren skal sørge for at arbeidstakerne han og eventuelle underleverandører benytter, kan kommunisere på en slik måte at manglende kommunikasjon ikke utgjør en sikkerhetsrisiko.</w:t>
      </w:r>
    </w:p>
    <w:p w14:paraId="6035D748" w14:textId="77777777" w:rsidR="00477675" w:rsidRDefault="00D70090">
      <w:pPr>
        <w:spacing w:after="120" w:line="252" w:lineRule="auto"/>
      </w:pPr>
      <w:r>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p>
    <w:p w14:paraId="0C90C2E5" w14:textId="77777777" w:rsidR="00477675" w:rsidRDefault="00D70090">
      <w:pPr>
        <w:spacing w:after="120" w:line="252" w:lineRule="auto"/>
      </w:pPr>
      <w:r>
        <w:t>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w:t>
      </w:r>
    </w:p>
    <w:p w14:paraId="28918796" w14:textId="77777777" w:rsidR="00477675" w:rsidRDefault="00D70090">
      <w:pPr>
        <w:spacing w:after="120" w:line="252" w:lineRule="auto"/>
      </w:pPr>
      <w:r>
        <w:t>Ved overhengende fare for liv eller helse kan byggherren umiddelbart og uten forutgående varsel stanse de aktiviteter som er knyttet til faresituasjonen.</w:t>
      </w:r>
    </w:p>
    <w:p w14:paraId="720B4867" w14:textId="77777777" w:rsidR="00477675" w:rsidRDefault="00D70090">
      <w:pPr>
        <w:spacing w:after="120" w:line="252" w:lineRule="auto"/>
      </w:pPr>
      <w:r>
        <w:t>Ved andre mislighold skal byggherren, før stansing kan iverksettes, skriftlig ha gitt leverandøren en rimelig frist til å rette forholdet, med varsel om stansing dersom retting ikke skjer.</w:t>
      </w:r>
    </w:p>
    <w:p w14:paraId="35E57920" w14:textId="77777777" w:rsidR="00477675" w:rsidRDefault="00D70090">
      <w:pPr>
        <w:spacing w:after="120" w:line="252" w:lineRule="auto"/>
      </w:pPr>
      <w:r>
        <w:lastRenderedPageBreak/>
        <w:t>Byggherren kan heve kontrakten dersom det foreligger vesentlig mislighold, eller det er klart at vesentlig mislighold vil inntre. Før heving kan iverksettes, skal byggherren skriftlig ha gitt leverandøren en rimelig frist til å rette forholdet, med varsel om heving dersom retting ikke skjer.</w:t>
      </w:r>
    </w:p>
    <w:p w14:paraId="3F649512" w14:textId="77777777" w:rsidR="00477675" w:rsidRDefault="00D70090">
      <w:pPr>
        <w:spacing w:after="120" w:line="252" w:lineRule="auto"/>
      </w:pPr>
      <w:r>
        <w:t>Der slikt mislighold består i stadige brudd på pliktene, kan byggherren heve selv om leverandøren retter forholdene. Byggherren kan på samme måte kreve at leverandøren skifter ut underleverandører. Dette skal skje uten omkostninger for byggherren.</w:t>
      </w:r>
    </w:p>
    <w:p w14:paraId="10B7A238" w14:textId="77777777" w:rsidR="00477675" w:rsidRDefault="00D70090">
      <w:pPr>
        <w:spacing w:after="120" w:line="252" w:lineRule="auto"/>
      </w:pPr>
      <w:r>
        <w:t>Alle avtaler leverandøren inngår for utføring av arbeid under denne kontrakten på bygge- og anleggsplassen, skal inneholde tilsvarende bestemmelser.</w:t>
      </w:r>
    </w:p>
    <w:p w14:paraId="6FD6E72D" w14:textId="77777777" w:rsidR="00477675" w:rsidRDefault="00D70090">
      <w:pPr>
        <w:pStyle w:val="Overskrift2"/>
      </w:pPr>
      <w:r>
        <w:t>7. Krav til lønns- og arbeidsvilkår</w:t>
      </w:r>
    </w:p>
    <w:p w14:paraId="226FA954" w14:textId="77777777" w:rsidR="00477675" w:rsidRDefault="00D70090">
      <w:pPr>
        <w:spacing w:after="120" w:line="252" w:lineRule="auto"/>
      </w:pPr>
      <w:r>
        <w:t>Leverandøren er ansvarlig for at egne ansatte og ansatte hos underleverandører, herunder innleide, som direkte medvirker på kontrakten, har lønns- og arbeidsvilkår i henhold til forskrift om allmenngjort tariffavtale der denne kommer til anvendelse, og forskrift om lønns- og arbeidsvilkår i offentlige kontrakter av 8. februar 2008 der denne kommer til anvendelse.</w:t>
      </w:r>
    </w:p>
    <w:p w14:paraId="30BFB849" w14:textId="77777777" w:rsidR="00477675" w:rsidRDefault="00D70090">
      <w:pPr>
        <w:spacing w:after="120" w:line="252" w:lineRule="auto"/>
      </w:pPr>
      <w:r>
        <w:t>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460D87E9" w14:textId="77777777" w:rsidR="00477675" w:rsidRDefault="00D70090">
      <w:pPr>
        <w:spacing w:after="120" w:line="252" w:lineRule="auto"/>
      </w:pPr>
      <w:r>
        <w:t>Leverandøren plikter på skriftlig forespørsel med en rimelig frist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w:t>
      </w:r>
    </w:p>
    <w:p w14:paraId="1023C2C0" w14:textId="77777777" w:rsidR="00477675" w:rsidRDefault="00D70090">
      <w:pPr>
        <w:spacing w:after="120" w:line="252" w:lineRule="auto"/>
      </w:pPr>
      <w:r>
        <w:t>Ved brudd på kravene til lønns- og arbeidsvilkår skal leverandøren uten ugrunnet opphold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 13, skal gjelde i begge tilfeller.</w:t>
      </w:r>
    </w:p>
    <w:p w14:paraId="46F2EFB4" w14:textId="77777777" w:rsidR="00477675" w:rsidRDefault="00D70090">
      <w:pPr>
        <w:spacing w:after="120" w:line="252" w:lineRule="auto"/>
      </w:pPr>
      <w:r>
        <w:t>Byggherren kan holde tilbake et beløp tilsvarende ca. to ganger innsparingen for leverandøren dersom det foreligger mislighold av dokumentasjonsplikten eller mislighold av kravene til lønns- og arbeidsvilkår. Før tilbakeholdelse kan iverksettes, skal byggherren skriftlig ha gitt leverandøren en rimelig frist til å rette forholdet, med varsel om tilbakeholdelse dersom retting ikke skjer. Dersom misligholdet ikke rettes innen fristen, avkortes vederlaget tilsvarende.</w:t>
      </w:r>
    </w:p>
    <w:p w14:paraId="70E2AFD1" w14:textId="77777777" w:rsidR="00477675" w:rsidRDefault="00D70090">
      <w:pPr>
        <w:spacing w:after="120" w:line="252" w:lineRule="auto"/>
      </w:pPr>
      <w:r>
        <w:t>Byggherren kan skriftlig heve kontrakten ved vesentlig mislighold av dokumentasjonsplikten eller av kravene til lønns- og arbeidsvilkår hos leverandøren, selv om leverandøren retter forholdene. Dersom det vesentlige misligholdet har skjedd i underleverandørleddet, herunder bemanningsselskaper, kan byggherren på samme måte kreve at leverandøren skifter ut underleverandøren. Dette skal skje uten omkostninger for byggherren.</w:t>
      </w:r>
    </w:p>
    <w:p w14:paraId="437FE68D" w14:textId="77777777" w:rsidR="00477675" w:rsidRDefault="00D70090">
      <w:pPr>
        <w:spacing w:after="120" w:line="252" w:lineRule="auto"/>
      </w:pPr>
      <w:r>
        <w:t>Alle avtaler leverandøren inngår for utføring av arbeid under denne kontrakten, skal inneholde tilsvarende bestemmelser.</w:t>
      </w:r>
    </w:p>
    <w:p w14:paraId="1CBC925B" w14:textId="77777777" w:rsidR="00477675" w:rsidRDefault="00D70090">
      <w:pPr>
        <w:pStyle w:val="Overskrift2"/>
      </w:pPr>
      <w:r>
        <w:t>8. Bruk av underleverandører, herunder innleid arbeidskraft fra bemanningsforetak</w:t>
      </w:r>
    </w:p>
    <w:p w14:paraId="09476C74" w14:textId="77777777" w:rsidR="00477675" w:rsidRDefault="00D70090">
      <w:pPr>
        <w:spacing w:after="120" w:line="252" w:lineRule="auto"/>
      </w:pPr>
      <w:r>
        <w:t>Leverandøren kan ikke ha flere enn to ledd underentreprenører i kjeden under seg, jf. anskaffelsesforskriften § 19-3.</w:t>
      </w:r>
    </w:p>
    <w:p w14:paraId="141844E2" w14:textId="77777777" w:rsidR="00477675" w:rsidRDefault="00D70090">
      <w:pPr>
        <w:spacing w:after="120" w:line="252" w:lineRule="auto"/>
      </w:pPr>
      <w:r>
        <w:t xml:space="preserve">Innleie fra bemanningsforetak til bygningsarbeid på byggeplasser i Oslo, Akershus, Østfold, Buskerud og Vestfold er ikke tillatt etter § 4 i forskrift om innleie fra bemanningsforetak. I andre tilfeller er innleie bare tillatt i samme utstrekning som det kan avtales midlertidig ansettelse etter arbeidsmiljøloven § 14-9 andre </w:t>
      </w:r>
      <w:r>
        <w:lastRenderedPageBreak/>
        <w:t>ledd bokstav b til e. I bedrifter med tariffavtale kan det gjøres skriftlig avtale med tillitsvalgte etter hovedavtalen om tidsbegrenset innleie, jf. arbeidsmiljøloven § 14-12.</w:t>
      </w:r>
    </w:p>
    <w:p w14:paraId="0217420F" w14:textId="77777777" w:rsidR="00477675" w:rsidRDefault="00D70090">
      <w:pPr>
        <w:spacing w:after="120" w:line="252" w:lineRule="auto"/>
      </w:pPr>
      <w:r>
        <w:t>Byggherren kan stanse eller heve kontrakten dersom det foreligger vesentlig mislighold, eller det er klart at vesentlig mislighold vil inntre. Før stansing eller heving kan iverksettes, skal byggherren skriftlig ha gitt leverandøren en rimelig frist til å rette forholdet, med varsel om stansing eller heving dersom retting ikke skjer.</w:t>
      </w:r>
    </w:p>
    <w:p w14:paraId="514DF684" w14:textId="77777777" w:rsidR="00477675" w:rsidRDefault="00D70090">
      <w:pPr>
        <w:spacing w:after="120" w:line="252" w:lineRule="auto"/>
      </w:pPr>
      <w:r>
        <w:t>Leverandørens bruk av enkeltpersonforetak skal begrunnes skriftlig. Bruk av bemanningsselskap skal varsles byggherren og er underlagt arbeidsmiljøloven, herunder kravet om likebehandling i § 14-12 a. Byggherren kan bare nekte bruk der han har saklig grunn.</w:t>
      </w:r>
    </w:p>
    <w:p w14:paraId="36F70138" w14:textId="77777777" w:rsidR="00477675" w:rsidRDefault="00D70090">
      <w:pPr>
        <w:spacing w:after="120" w:line="252" w:lineRule="auto"/>
      </w:pPr>
      <w:r>
        <w:t>Ved inngåelse av kontrakter om underentreprise som overstiger en verdi på kr 500 000 eks. mva., skal leverandøren innhente skatteattest, jf. forskrift om offentlige anskaffelser. Fra underentreprenører med forretningsadresse i andre EØS-land enn Norge skal det innhentes tilsvarende attest. Leverandøren skal på forespørsel fra byggherren fremlegge skatteattesten.</w:t>
      </w:r>
    </w:p>
    <w:p w14:paraId="3CF694F7" w14:textId="77777777" w:rsidR="00477675" w:rsidRDefault="00D70090">
      <w:pPr>
        <w:spacing w:after="120" w:line="252" w:lineRule="auto"/>
      </w:pPr>
      <w:r>
        <w:t>Dersom attesten ikke fremlegges eller viser restanser som ikke er ubetydelige, kan byggherren kreve at underentreprenøren skiftes ut uten omkostninger dersom forholdet ikke rettes innen en rimelig frist gitt ved skriftlig varsel, med varsel om krav om utskifting dersom retting ikke skjer.</w:t>
      </w:r>
    </w:p>
    <w:p w14:paraId="5ABD967B" w14:textId="77777777" w:rsidR="00477675" w:rsidRDefault="00D70090">
      <w:pPr>
        <w:pStyle w:val="Overskrift2"/>
      </w:pPr>
      <w:r>
        <w:t>9. Krav om betaling til bank mv.</w:t>
      </w:r>
    </w:p>
    <w:p w14:paraId="3642C2DA" w14:textId="77777777" w:rsidR="00477675" w:rsidRDefault="00D70090">
      <w:pPr>
        <w:spacing w:after="120" w:line="252" w:lineRule="auto"/>
      </w:pPr>
      <w:r>
        <w:t>Lønn og annen godtgjørelse til leverandørens egne ansatte, ansatte hos underleverandører og innleide som direkte medvirker til å oppfylle kontrakten, skal utbetales via bank eller annet foretak med rett til å drive betalingsformidling.</w:t>
      </w:r>
    </w:p>
    <w:p w14:paraId="3A39FAB0" w14:textId="77777777" w:rsidR="00477675" w:rsidRDefault="00D70090">
      <w:pPr>
        <w:spacing w:after="120" w:line="252" w:lineRule="auto"/>
      </w:pPr>
      <w:r>
        <w:t>Leverandøren plikter på skriftlig forespørsel med en rimelig frist å dokumentere oppfyllelse av kravet, blant annet ved kopi av bankutskrift fra leverandøren som viser at lønn og annen godtgjørelse er utbetalt til arbeidstakerens konto. Dokumentasjonen skal være på personnivå og det skal fremgå hvem den gjelder.</w:t>
      </w:r>
    </w:p>
    <w:p w14:paraId="5D531571" w14:textId="77777777" w:rsidR="00477675" w:rsidRDefault="00D70090">
      <w:pPr>
        <w:spacing w:after="120" w:line="252" w:lineRule="auto"/>
      </w:pPr>
      <w:r>
        <w:t>Ved brudd på kravet om betaling via bank mv. skal leverandøren sørge for retting ved at kontantbetaling omgående opphører.</w:t>
      </w:r>
    </w:p>
    <w:p w14:paraId="576A7248" w14:textId="77777777" w:rsidR="00477675" w:rsidRDefault="00D70090">
      <w:pPr>
        <w:spacing w:after="120" w:line="252" w:lineRule="auto"/>
      </w:pPr>
      <w:r>
        <w:t>Byggherren har rett til å holde tilbake et beløp tilsvarende ca. to ganger det beløpet som er utbetalt kontant i strid med kontraktens bestemmelser. Før tilbakeholdelse kan iverksettes, skal byggherren skriftlig ha gitt leverandøren en rimelig frist til å rette forholdet, med varsel om tilbakeholdelse dersom retting ikke skjer. Tilbakeholdsretten opphører så snart retting er dokumentert. Dersom kravet ikke er rettet innen overtakelsen, avkortes vederlaget tilsvarende.</w:t>
      </w:r>
    </w:p>
    <w:p w14:paraId="29AF1304" w14:textId="77777777" w:rsidR="00477675" w:rsidRDefault="00D70090">
      <w:pPr>
        <w:spacing w:after="120" w:line="252" w:lineRule="auto"/>
      </w:pPr>
      <w:r>
        <w:t>Vesentlig mislighold av kravet om betaling av lønn og annen godtgjørelse via bank mv., herunder dokumentasjonsplikten, kan påberopes av byggherren som grunnlag for heving, selv om leverandøren retter forholdene. Dersom bruddet har skjedd i underleverandørleddet, herunder bemanningsselskaper, kan byggherren kreve at leverandøren skifter ut underleverandører. Dette skal skje uten omkostninger for byggherren.</w:t>
      </w:r>
    </w:p>
    <w:p w14:paraId="3C7958A5" w14:textId="77777777" w:rsidR="00477675" w:rsidRDefault="00D70090">
      <w:pPr>
        <w:spacing w:after="120" w:line="252" w:lineRule="auto"/>
      </w:pPr>
      <w:r>
        <w:t>Alle avtaler leverandøren inngår for utføring av arbeid under denne kontrakten, skal inneholde tilsvarende bestemmelser.</w:t>
      </w:r>
    </w:p>
    <w:p w14:paraId="164A83C4" w14:textId="77777777" w:rsidR="00477675" w:rsidRDefault="00D70090">
      <w:pPr>
        <w:pStyle w:val="Overskrift2"/>
      </w:pPr>
      <w:r>
        <w:t>10. Obligatorisk tjenestepensjon (OTP)</w:t>
      </w:r>
    </w:p>
    <w:p w14:paraId="43ADB72B" w14:textId="77777777" w:rsidR="00477675" w:rsidRDefault="00D70090">
      <w:pPr>
        <w:spacing w:after="120" w:line="252" w:lineRule="auto"/>
      </w:pPr>
      <w:r>
        <w:t>Leverandøren er ansvarlig for at egne ansatte og ansatte hos underleverandører, herunder innleide, som direkte medvirker til å oppfylle kontrakten, har obligatorisk tjenestepensjon i samsvar med lov om obligatorisk tjenestepensjon.</w:t>
      </w:r>
    </w:p>
    <w:p w14:paraId="7A58B29A" w14:textId="77777777" w:rsidR="00477675" w:rsidRDefault="00D70090">
      <w:pPr>
        <w:spacing w:after="120" w:line="252" w:lineRule="auto"/>
      </w:pPr>
      <w:r>
        <w:t xml:space="preserve">Leverandøren plikter på skriftlig forespørsel med en rimelig frist å dokumentere at alle arbeidstakere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w:t>
      </w:r>
      <w:r>
        <w:lastRenderedPageBreak/>
        <w:t>dokumentasjon, for eksempel i form av faktura mv., som viser at arbeidstakere som direkte medvirker til å oppfylle kontrakten, er innmeldt i OTP-ordningen.</w:t>
      </w:r>
    </w:p>
    <w:p w14:paraId="37C8B0D0" w14:textId="77777777" w:rsidR="00477675" w:rsidRDefault="00D70090">
      <w:pPr>
        <w:spacing w:after="120" w:line="252" w:lineRule="auto"/>
      </w:pPr>
      <w:r>
        <w:t>Ved brudd på kravet til obligatorisk tjenestepensjon skal leverandøren rette forholdet.</w:t>
      </w:r>
    </w:p>
    <w:p w14:paraId="2933E093" w14:textId="77777777" w:rsidR="00477675" w:rsidRDefault="00D70090">
      <w:pPr>
        <w:spacing w:after="120" w:line="252" w:lineRule="auto"/>
      </w:pPr>
      <w:r>
        <w:t>Byggherren har rett til å holde tilbake et beløp tilsvarende ca. to ganger innsparingen for arbeidsgiveren inntil brudd på krav til obligatorisk tjenestepensjon er dokumentert rettet. Før tilbakeholdelse kan iverksettes, skal byggherren skriftlig ha gitt leverandøren en rimelig frist til å rette forholdet, med varsel om tilbakeholdelse dersom retting ikke skjer. Dersom kravet ikke er rettet innen overtakelsen, avkortes vederlaget tilsvarende.</w:t>
      </w:r>
    </w:p>
    <w:p w14:paraId="463B260B" w14:textId="77777777" w:rsidR="00477675" w:rsidRDefault="00D70090">
      <w:pPr>
        <w:spacing w:after="120" w:line="252" w:lineRule="auto"/>
      </w:pPr>
      <w:r>
        <w:t>Vesentlig mislighold av kravet til obligatorisk tjenestepensjon, herunder dokumentasjonsplikten hos leverandøren, kan påberopes av byggherren som grunnlag for heving, selv om leverandøren retter forholdene. Dersom bruddet har skjedd i underleverandørleddet, herunder bemanningsselskaper, kan byggherren kreve at leverandøren skifter ut underleverandører. Dette skal skje uten omkostninger for byggherren.</w:t>
      </w:r>
    </w:p>
    <w:p w14:paraId="662F4823" w14:textId="77777777" w:rsidR="00477675" w:rsidRDefault="00D70090">
      <w:pPr>
        <w:spacing w:after="120" w:line="252" w:lineRule="auto"/>
      </w:pPr>
      <w:r>
        <w:t>Alle avtaler leverandøren inngår for utføring av arbeid under denne kontrakten, skal inneholde tilsvarende bestemmelser.</w:t>
      </w:r>
    </w:p>
    <w:p w14:paraId="3EEF663E" w14:textId="77777777" w:rsidR="00477675" w:rsidRDefault="00D70090">
      <w:pPr>
        <w:pStyle w:val="Overskrift2"/>
      </w:pPr>
      <w:r>
        <w:t>11. Mislighold av kontraktsforpliktelser - konsekvenser for senere konkurranser</w:t>
      </w:r>
    </w:p>
    <w:p w14:paraId="01323836" w14:textId="77777777" w:rsidR="00477675" w:rsidRDefault="00D70090">
      <w:pPr>
        <w:spacing w:after="120" w:line="252" w:lineRule="auto"/>
      </w:pPr>
      <w:r>
        <w:t>Brudd på pliktene i denne kontrakten vil bli nedtegnet og kan få betydning i senere konkurranser, enten i kvalifikasjons- eller tildelingsvurderingen i overensstemmelse med regelverket for offentlige anskaffelser.</w:t>
      </w:r>
    </w:p>
    <w:p w14:paraId="7EA3215E" w14:textId="77777777" w:rsidR="00477675" w:rsidRDefault="00D70090">
      <w:pPr>
        <w:spacing w:after="120" w:line="252" w:lineRule="auto"/>
      </w:pPr>
      <w:r>
        <w:t>Alle avtaler leverandøren inngår for utføring av arbeid under denne kontrakten, skal inneholde tilsvarende bestemmelser.</w:t>
      </w:r>
    </w:p>
    <w:p w14:paraId="5344045E" w14:textId="77777777" w:rsidR="00477675" w:rsidRDefault="00D70090">
      <w:pPr>
        <w:pStyle w:val="Overskrift2"/>
      </w:pPr>
      <w:r>
        <w:t>12. Revisjon</w:t>
      </w:r>
    </w:p>
    <w:p w14:paraId="73685AD8" w14:textId="77777777" w:rsidR="00477675" w:rsidRDefault="00D70090">
      <w:pPr>
        <w:spacing w:after="120" w:line="252" w:lineRule="auto"/>
      </w:pPr>
      <w:r>
        <w:t>Byggherren, eller ekstern revisor engasjert av byggherren, kan gjennomføre revisjon hos leverandøren og eventuelle underleverandører i perioden fra kontraktsinngåelse til sluttfaktura er betalt, for å undersøke om kontraktens krav blir oppfylt. Denne adgangen omfatter også kontrakter og dokumentasjon i underliggende ledd.</w:t>
      </w:r>
    </w:p>
    <w:p w14:paraId="0572025D" w14:textId="77777777" w:rsidR="00477675" w:rsidRDefault="00D70090">
      <w:pPr>
        <w:spacing w:after="120" w:line="252" w:lineRule="auto"/>
      </w:pPr>
      <w:r>
        <w:t>Alle avtaler leverandøren inngår for utføring av arbeid under denne kontrakten, skal inneholde tilsvarende bestemmelser.</w:t>
      </w:r>
    </w:p>
    <w:sectPr w:rsidR="00477675" w:rsidSect="00034616">
      <w:footerReference w:type="default" r:id="rId8"/>
      <w:pgSz w:w="12240" w:h="15840"/>
      <w:pgMar w:top="1134" w:right="1134" w:bottom="964"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30A68" w14:textId="77777777" w:rsidR="00D70090" w:rsidRDefault="00D70090">
      <w:pPr>
        <w:spacing w:after="0" w:line="240" w:lineRule="auto"/>
      </w:pPr>
      <w:r>
        <w:separator/>
      </w:r>
    </w:p>
  </w:endnote>
  <w:endnote w:type="continuationSeparator" w:id="0">
    <w:p w14:paraId="68C5A09A" w14:textId="77777777" w:rsidR="00D70090" w:rsidRDefault="00D70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26CC8" w14:textId="77777777" w:rsidR="00477675" w:rsidRDefault="00D70090">
    <w:pPr>
      <w:pStyle w:val="Botntekst"/>
      <w:jc w:val="center"/>
    </w:pPr>
    <w:proofErr w:type="spellStart"/>
    <w:r>
      <w:rPr>
        <w:sz w:val="16"/>
      </w:rPr>
      <w:t>Spesielle</w:t>
    </w:r>
    <w:proofErr w:type="spellEnd"/>
    <w:r>
      <w:rPr>
        <w:sz w:val="16"/>
      </w:rPr>
      <w:t xml:space="preserve"> </w:t>
    </w:r>
    <w:proofErr w:type="spellStart"/>
    <w:r>
      <w:rPr>
        <w:sz w:val="16"/>
      </w:rPr>
      <w:t>kontraktsbestemmelser</w:t>
    </w:r>
    <w:proofErr w:type="spellEnd"/>
    <w:r>
      <w:rPr>
        <w:sz w:val="16"/>
      </w:rPr>
      <w:t xml:space="preserve"> </w:t>
    </w:r>
    <w:proofErr w:type="spellStart"/>
    <w:r>
      <w:rPr>
        <w:sz w:val="16"/>
      </w:rPr>
      <w:t>som</w:t>
    </w:r>
    <w:proofErr w:type="spellEnd"/>
    <w:r>
      <w:rPr>
        <w:sz w:val="16"/>
      </w:rPr>
      <w:t xml:space="preserve"> </w:t>
    </w:r>
    <w:proofErr w:type="spellStart"/>
    <w:r>
      <w:rPr>
        <w:sz w:val="16"/>
      </w:rPr>
      <w:t>skal</w:t>
    </w:r>
    <w:proofErr w:type="spellEnd"/>
    <w:r>
      <w:rPr>
        <w:sz w:val="16"/>
      </w:rPr>
      <w:t xml:space="preserve"> </w:t>
    </w:r>
    <w:proofErr w:type="spellStart"/>
    <w:r>
      <w:rPr>
        <w:sz w:val="16"/>
      </w:rPr>
      <w:t>sikre</w:t>
    </w:r>
    <w:proofErr w:type="spellEnd"/>
    <w:r>
      <w:rPr>
        <w:sz w:val="16"/>
      </w:rPr>
      <w:t xml:space="preserve"> </w:t>
    </w:r>
    <w:proofErr w:type="spellStart"/>
    <w:r>
      <w:rPr>
        <w:sz w:val="16"/>
      </w:rPr>
      <w:t>seriøsitet</w:t>
    </w:r>
    <w:proofErr w:type="spellEnd"/>
    <w:r>
      <w:rPr>
        <w:sz w:val="16"/>
      </w:rPr>
      <w:t xml:space="preserve"> i </w:t>
    </w:r>
    <w:proofErr w:type="spellStart"/>
    <w:r>
      <w:rPr>
        <w:sz w:val="16"/>
      </w:rPr>
      <w:t>bygg</w:t>
    </w:r>
    <w:proofErr w:type="spellEnd"/>
    <w:r>
      <w:rPr>
        <w:sz w:val="16"/>
      </w:rPr>
      <w:t xml:space="preserve">- og </w:t>
    </w:r>
    <w:proofErr w:type="spellStart"/>
    <w:r>
      <w:rPr>
        <w:sz w:val="16"/>
      </w:rPr>
      <w:t>anleggskontrakter</w:t>
    </w:r>
    <w:proofErr w:type="spellEnd"/>
    <w:r>
      <w:rPr>
        <w:sz w:val="16"/>
      </w:rPr>
      <w:t xml:space="preserve"> – </w:t>
    </w:r>
    <w:proofErr w:type="spellStart"/>
    <w:r>
      <w:rPr>
        <w:sz w:val="16"/>
      </w:rPr>
      <w:t>tillegg</w:t>
    </w:r>
    <w:proofErr w:type="spellEnd"/>
    <w:r>
      <w:rPr>
        <w:sz w:val="16"/>
      </w:rPr>
      <w:t xml:space="preserve"> </w:t>
    </w:r>
    <w:proofErr w:type="spellStart"/>
    <w:r>
      <w:rPr>
        <w:sz w:val="16"/>
      </w:rPr>
      <w:t>til</w:t>
    </w:r>
    <w:proofErr w:type="spellEnd"/>
    <w:r>
      <w:rPr>
        <w:sz w:val="16"/>
      </w:rPr>
      <w:t xml:space="preserve"> Norsk Standard (</w:t>
    </w:r>
    <w:proofErr w:type="spellStart"/>
    <w:r>
      <w:rPr>
        <w:sz w:val="16"/>
      </w:rPr>
      <w:t>oppdatert</w:t>
    </w:r>
    <w:proofErr w:type="spellEnd"/>
    <w:r>
      <w:rPr>
        <w:sz w:val="16"/>
      </w:rPr>
      <w:t xml:space="preserve"> mars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D168B" w14:textId="77777777" w:rsidR="00D70090" w:rsidRDefault="00D70090">
      <w:pPr>
        <w:spacing w:after="0" w:line="240" w:lineRule="auto"/>
      </w:pPr>
      <w:r>
        <w:separator/>
      </w:r>
    </w:p>
  </w:footnote>
  <w:footnote w:type="continuationSeparator" w:id="0">
    <w:p w14:paraId="510515FC" w14:textId="77777777" w:rsidR="00D70090" w:rsidRDefault="00D700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num w:numId="1" w16cid:durableId="1895772162">
    <w:abstractNumId w:val="8"/>
  </w:num>
  <w:num w:numId="2" w16cid:durableId="1409305281">
    <w:abstractNumId w:val="6"/>
  </w:num>
  <w:num w:numId="3" w16cid:durableId="977606722">
    <w:abstractNumId w:val="5"/>
  </w:num>
  <w:num w:numId="4" w16cid:durableId="407726050">
    <w:abstractNumId w:val="4"/>
  </w:num>
  <w:num w:numId="5" w16cid:durableId="201477785">
    <w:abstractNumId w:val="7"/>
  </w:num>
  <w:num w:numId="6" w16cid:durableId="34158693">
    <w:abstractNumId w:val="3"/>
  </w:num>
  <w:num w:numId="7" w16cid:durableId="1700548007">
    <w:abstractNumId w:val="2"/>
  </w:num>
  <w:num w:numId="8" w16cid:durableId="1095519613">
    <w:abstractNumId w:val="1"/>
  </w:num>
  <w:num w:numId="9" w16cid:durableId="16585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477675"/>
    <w:rsid w:val="00A95628"/>
    <w:rsid w:val="00AA1D8D"/>
    <w:rsid w:val="00B47730"/>
    <w:rsid w:val="00CB0664"/>
    <w:rsid w:val="00D607C9"/>
    <w:rsid w:val="00D7009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18C391"/>
  <w14:defaultImageDpi w14:val="300"/>
  <w15:docId w15:val="{0517D61C-5EF6-4DCF-BB9A-99BA96733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1"/>
    </w:rPr>
  </w:style>
  <w:style w:type="paragraph" w:styleId="Overskrift1">
    <w:name w:val="heading 1"/>
    <w:basedOn w:val="Normal"/>
    <w:next w:val="Normal"/>
    <w:link w:val="Overskrift1Teik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ik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Overskrift3">
    <w:name w:val="heading 3"/>
    <w:basedOn w:val="Normal"/>
    <w:next w:val="Normal"/>
    <w:link w:val="Overskrift3Teik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ik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ik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ik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ik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ik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ik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opptekst">
    <w:name w:val="header"/>
    <w:basedOn w:val="Normal"/>
    <w:link w:val="TopptekstTeikn"/>
    <w:uiPriority w:val="99"/>
    <w:unhideWhenUsed/>
    <w:rsid w:val="00E618BF"/>
    <w:pPr>
      <w:tabs>
        <w:tab w:val="center" w:pos="4680"/>
        <w:tab w:val="right" w:pos="9360"/>
      </w:tabs>
      <w:spacing w:after="0" w:line="240" w:lineRule="auto"/>
    </w:pPr>
  </w:style>
  <w:style w:type="character" w:customStyle="1" w:styleId="TopptekstTeikn">
    <w:name w:val="Topptekst Teikn"/>
    <w:basedOn w:val="Standardskriftforavsnitt"/>
    <w:link w:val="Topptekst"/>
    <w:uiPriority w:val="99"/>
    <w:rsid w:val="00E618BF"/>
  </w:style>
  <w:style w:type="paragraph" w:styleId="Botntekst">
    <w:name w:val="footer"/>
    <w:basedOn w:val="Normal"/>
    <w:link w:val="BotntekstTeikn"/>
    <w:uiPriority w:val="99"/>
    <w:unhideWhenUsed/>
    <w:rsid w:val="00E618BF"/>
    <w:pPr>
      <w:tabs>
        <w:tab w:val="center" w:pos="4680"/>
        <w:tab w:val="right" w:pos="9360"/>
      </w:tabs>
      <w:spacing w:after="0" w:line="240" w:lineRule="auto"/>
    </w:pPr>
  </w:style>
  <w:style w:type="character" w:customStyle="1" w:styleId="BotntekstTeikn">
    <w:name w:val="Botntekst Teikn"/>
    <w:basedOn w:val="Standardskriftforavsnitt"/>
    <w:link w:val="Botntekst"/>
    <w:uiPriority w:val="99"/>
    <w:rsid w:val="00E618BF"/>
  </w:style>
  <w:style w:type="paragraph" w:styleId="Ingenmellomrom">
    <w:name w:val="No Spacing"/>
    <w:uiPriority w:val="1"/>
    <w:qFormat/>
    <w:rsid w:val="00FC693F"/>
    <w:pPr>
      <w:spacing w:after="0" w:line="240" w:lineRule="auto"/>
    </w:pPr>
  </w:style>
  <w:style w:type="character" w:customStyle="1" w:styleId="Overskrift1Teikn">
    <w:name w:val="Overskrift 1 Teikn"/>
    <w:basedOn w:val="Standardskriftforavsnit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ikn">
    <w:name w:val="Overskrift 2 Teikn"/>
    <w:basedOn w:val="Standardskriftforavsnit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ikn">
    <w:name w:val="Overskrift 3 Teikn"/>
    <w:basedOn w:val="Standardskriftforavsnitt"/>
    <w:link w:val="Overskrift3"/>
    <w:uiPriority w:val="9"/>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ik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ikn">
    <w:name w:val="Tittel Teik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ik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ikn">
    <w:name w:val="Undertittel Teik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00FC693F"/>
    <w:pPr>
      <w:ind w:left="720"/>
      <w:contextualSpacing/>
    </w:pPr>
  </w:style>
  <w:style w:type="paragraph" w:styleId="Brdtekst">
    <w:name w:val="Body Text"/>
    <w:basedOn w:val="Normal"/>
    <w:link w:val="BrdtekstTeikn"/>
    <w:uiPriority w:val="99"/>
    <w:unhideWhenUsed/>
    <w:rsid w:val="00AA1D8D"/>
    <w:pPr>
      <w:spacing w:after="120"/>
    </w:pPr>
  </w:style>
  <w:style w:type="character" w:customStyle="1" w:styleId="BrdtekstTeikn">
    <w:name w:val="Brødtekst Teikn"/>
    <w:basedOn w:val="Standardskriftforavsnitt"/>
    <w:link w:val="Brdtekst"/>
    <w:uiPriority w:val="99"/>
    <w:rsid w:val="00AA1D8D"/>
  </w:style>
  <w:style w:type="paragraph" w:styleId="Brdtekst2">
    <w:name w:val="Body Text 2"/>
    <w:basedOn w:val="Normal"/>
    <w:link w:val="Brdtekst2Teikn"/>
    <w:uiPriority w:val="99"/>
    <w:unhideWhenUsed/>
    <w:rsid w:val="00AA1D8D"/>
    <w:pPr>
      <w:spacing w:after="120" w:line="480" w:lineRule="auto"/>
    </w:pPr>
  </w:style>
  <w:style w:type="character" w:customStyle="1" w:styleId="Brdtekst2Teikn">
    <w:name w:val="Brødtekst 2 Teikn"/>
    <w:basedOn w:val="Standardskriftforavsnitt"/>
    <w:link w:val="Brdtekst2"/>
    <w:uiPriority w:val="99"/>
    <w:rsid w:val="00AA1D8D"/>
  </w:style>
  <w:style w:type="paragraph" w:styleId="Brdtekst3">
    <w:name w:val="Body Text 3"/>
    <w:basedOn w:val="Normal"/>
    <w:link w:val="Brdtekst3Teikn"/>
    <w:uiPriority w:val="99"/>
    <w:unhideWhenUsed/>
    <w:rsid w:val="00AA1D8D"/>
    <w:pPr>
      <w:spacing w:after="120"/>
    </w:pPr>
    <w:rPr>
      <w:sz w:val="16"/>
      <w:szCs w:val="16"/>
    </w:rPr>
  </w:style>
  <w:style w:type="character" w:customStyle="1" w:styleId="Brdtekst3Teikn">
    <w:name w:val="Brødtekst 3 Teikn"/>
    <w:basedOn w:val="Standardskriftforavsnit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1"/>
      </w:numPr>
      <w:contextualSpacing/>
    </w:pPr>
  </w:style>
  <w:style w:type="paragraph" w:styleId="Punktliste2">
    <w:name w:val="List Bullet 2"/>
    <w:basedOn w:val="Normal"/>
    <w:uiPriority w:val="99"/>
    <w:unhideWhenUsed/>
    <w:rsid w:val="00326F90"/>
    <w:pPr>
      <w:numPr>
        <w:numId w:val="2"/>
      </w:numPr>
      <w:contextualSpacing/>
    </w:pPr>
  </w:style>
  <w:style w:type="paragraph" w:styleId="Punktliste3">
    <w:name w:val="List Bullet 3"/>
    <w:basedOn w:val="Normal"/>
    <w:uiPriority w:val="99"/>
    <w:unhideWhenUsed/>
    <w:rsid w:val="00326F90"/>
    <w:pPr>
      <w:numPr>
        <w:numId w:val="3"/>
      </w:numPr>
      <w:contextualSpacing/>
    </w:pPr>
  </w:style>
  <w:style w:type="paragraph" w:styleId="Nummerertliste">
    <w:name w:val="List Number"/>
    <w:basedOn w:val="Normal"/>
    <w:uiPriority w:val="99"/>
    <w:unhideWhenUsed/>
    <w:rsid w:val="00326F90"/>
    <w:pPr>
      <w:numPr>
        <w:numId w:val="5"/>
      </w:numPr>
      <w:contextualSpacing/>
    </w:pPr>
  </w:style>
  <w:style w:type="paragraph" w:styleId="Nummerertliste2">
    <w:name w:val="List Number 2"/>
    <w:basedOn w:val="Normal"/>
    <w:uiPriority w:val="99"/>
    <w:unhideWhenUsed/>
    <w:rsid w:val="0029639D"/>
    <w:pPr>
      <w:numPr>
        <w:numId w:val="6"/>
      </w:numPr>
      <w:contextualSpacing/>
    </w:pPr>
  </w:style>
  <w:style w:type="paragraph" w:styleId="Nummerertliste3">
    <w:name w:val="List Number 3"/>
    <w:basedOn w:val="Normal"/>
    <w:uiPriority w:val="99"/>
    <w:unhideWhenUsed/>
    <w:rsid w:val="0029639D"/>
    <w:pPr>
      <w:numPr>
        <w:numId w:val="7"/>
      </w:numPr>
      <w:contextualSpacing/>
    </w:pPr>
  </w:style>
  <w:style w:type="paragraph" w:styleId="Liste-framhald">
    <w:name w:val="List Continue"/>
    <w:basedOn w:val="Normal"/>
    <w:uiPriority w:val="99"/>
    <w:unhideWhenUsed/>
    <w:rsid w:val="0029639D"/>
    <w:pPr>
      <w:spacing w:after="120"/>
      <w:ind w:left="360"/>
      <w:contextualSpacing/>
    </w:pPr>
  </w:style>
  <w:style w:type="paragraph" w:styleId="Liste-framhald2">
    <w:name w:val="List Continue 2"/>
    <w:basedOn w:val="Normal"/>
    <w:uiPriority w:val="99"/>
    <w:unhideWhenUsed/>
    <w:rsid w:val="0029639D"/>
    <w:pPr>
      <w:spacing w:after="120"/>
      <w:ind w:left="720"/>
      <w:contextualSpacing/>
    </w:pPr>
  </w:style>
  <w:style w:type="paragraph" w:styleId="Liste-framhald3">
    <w:name w:val="List Continue 3"/>
    <w:basedOn w:val="Normal"/>
    <w:uiPriority w:val="99"/>
    <w:unhideWhenUsed/>
    <w:rsid w:val="0029639D"/>
    <w:pPr>
      <w:spacing w:after="120"/>
      <w:ind w:left="1080"/>
      <w:contextualSpacing/>
    </w:pPr>
  </w:style>
  <w:style w:type="paragraph" w:styleId="Makrotekst">
    <w:name w:val="macro"/>
    <w:link w:val="MakrotekstTeik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ikn">
    <w:name w:val="Makrotekst Teik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ikn"/>
    <w:uiPriority w:val="29"/>
    <w:qFormat/>
    <w:rsid w:val="00FC693F"/>
    <w:rPr>
      <w:i/>
      <w:iCs/>
      <w:color w:val="000000" w:themeColor="text1"/>
    </w:rPr>
  </w:style>
  <w:style w:type="character" w:customStyle="1" w:styleId="SitatTeikn">
    <w:name w:val="Sitat Teikn"/>
    <w:basedOn w:val="Standardskriftforavsnitt"/>
    <w:link w:val="Sitat"/>
    <w:uiPriority w:val="29"/>
    <w:rsid w:val="00FC693F"/>
    <w:rPr>
      <w:i/>
      <w:iCs/>
      <w:color w:val="000000" w:themeColor="text1"/>
    </w:rPr>
  </w:style>
  <w:style w:type="character" w:customStyle="1" w:styleId="Overskrift4Teikn">
    <w:name w:val="Overskrift 4 Teik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ikn">
    <w:name w:val="Overskrift 5 Teik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ikn">
    <w:name w:val="Overskrift 6 Teik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ikn">
    <w:name w:val="Overskrift 7 Teik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ikn">
    <w:name w:val="Overskrift 8 Teik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ikn">
    <w:name w:val="Overskrift 9 Teik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ettekst">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ik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erktsitatTeikn">
    <w:name w:val="Sterkt sitat Teik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aldsliste">
    <w:name w:val="TOC Heading"/>
    <w:basedOn w:val="Overskrift1"/>
    <w:next w:val="Normal"/>
    <w:uiPriority w:val="39"/>
    <w:semiHidden/>
    <w:unhideWhenUsed/>
    <w:qFormat/>
    <w:rsid w:val="00FC693F"/>
    <w:pPr>
      <w:outlineLvl w:val="9"/>
    </w:pPr>
  </w:style>
  <w:style w:type="table" w:styleId="Tabellrutenett">
    <w:name w:val="Table Grid"/>
    <w:basedOn w:val="Vanle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uggelegging">
    <w:name w:val="Light Shading"/>
    <w:basedOn w:val="Vanle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uggelegging-uthevingsfarge1">
    <w:name w:val="Light Shading Accent 1"/>
    <w:basedOn w:val="Vanle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uggelegging-uthevingsfarge2">
    <w:name w:val="Light Shading Accent 2"/>
    <w:basedOn w:val="Vanle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e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uggelegginguthevingsfarge4">
    <w:name w:val="Light Shading Accent 4"/>
    <w:basedOn w:val="Vanle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uggelegging-uthevingsfarge5">
    <w:name w:val="Light Shading Accent 5"/>
    <w:basedOn w:val="Vanle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uggelegging-uthevingsfarge6">
    <w:name w:val="Light Shading Accent 6"/>
    <w:basedOn w:val="Vanle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e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e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e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e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e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e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e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e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e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e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e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e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e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e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uggelegging1">
    <w:name w:val="Medium Shading 1"/>
    <w:basedOn w:val="Vanle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uggelegging1-uthevingsfarge1">
    <w:name w:val="Medium Shading 1 Accent 1"/>
    <w:basedOn w:val="Vanle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uggelegging1-uthevingsfarge2">
    <w:name w:val="Medium Shading 1 Accent 2"/>
    <w:basedOn w:val="Vanle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uggelegging1-uthevingsfarge3">
    <w:name w:val="Medium Shading 1 Accent 3"/>
    <w:basedOn w:val="Vanle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uggelegging1-uthevingsfarge4">
    <w:name w:val="Medium Shading 1 Accent 4"/>
    <w:basedOn w:val="Vanle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uggelegging1-uthevingsfarge5">
    <w:name w:val="Medium Shading 1 Accent 5"/>
    <w:basedOn w:val="Vanle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uggelegging1-uthevingsfarge6">
    <w:name w:val="Medium Shading 1 Accent 6"/>
    <w:basedOn w:val="Vanle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uggelegging2">
    <w:name w:val="Medium Shading 2"/>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1">
    <w:name w:val="Medium Shading 2 Accent 1"/>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2">
    <w:name w:val="Medium Shading 2 Accent 2"/>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3">
    <w:name w:val="Medium Shading 2 Accent 3"/>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4">
    <w:name w:val="Medium Shading 2 Accent 4"/>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5">
    <w:name w:val="Medium Shading 2 Accent 5"/>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6">
    <w:name w:val="Medium Shading 2 Accent 6"/>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e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e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e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e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e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e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e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e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e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e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e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e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e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e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e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e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e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e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e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e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e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uggelegging">
    <w:name w:val="Colorful Shading"/>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uggelegginguthevingsfarge1">
    <w:name w:val="Colorful Shading Accent 1"/>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uggelegging-uthevingsfarge2">
    <w:name w:val="Colorful Shading Accent 2"/>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uggelegging-uthevingsfarge3">
    <w:name w:val="Colorful Shading Accent 3"/>
    <w:basedOn w:val="Vanle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uggelegging-uthevingsfarge4">
    <w:name w:val="Colorful Shading Accent 4"/>
    <w:basedOn w:val="Vanle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uggelegging-uthevingsfarge5">
    <w:name w:val="Colorful Shading Accent 5"/>
    <w:basedOn w:val="Vanle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uggelegging-uthevingsfarge6">
    <w:name w:val="Colorful Shading Accent 6"/>
    <w:basedOn w:val="Vanle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e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e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e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e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e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e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e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94A042A3-095D-4BD6-B5BA-9BF30B9BCAD6}"/>
</file>

<file path=customXml/itemProps3.xml><?xml version="1.0" encoding="utf-8"?>
<ds:datastoreItem xmlns:ds="http://schemas.openxmlformats.org/officeDocument/2006/customXml" ds:itemID="{3BA78A0F-0C2B-4B27-9796-D0DEF2F304C8}"/>
</file>

<file path=customXml/itemProps4.xml><?xml version="1.0" encoding="utf-8"?>
<ds:datastoreItem xmlns:ds="http://schemas.openxmlformats.org/officeDocument/2006/customXml" ds:itemID="{ED5D9AE5-2C2A-4FEC-93E2-921E6D57AB9F}"/>
</file>

<file path=docProps/app.xml><?xml version="1.0" encoding="utf-8"?>
<Properties xmlns="http://schemas.openxmlformats.org/officeDocument/2006/extended-properties" xmlns:vt="http://schemas.openxmlformats.org/officeDocument/2006/docPropsVTypes">
  <Template>Normal</Template>
  <TotalTime>1</TotalTime>
  <Pages>6</Pages>
  <Words>2803</Words>
  <Characters>14861</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Marie Arnstad</cp:lastModifiedBy>
  <cp:revision>2</cp:revision>
  <dcterms:created xsi:type="dcterms:W3CDTF">2026-06-23T11:59:00Z</dcterms:created>
  <dcterms:modified xsi:type="dcterms:W3CDTF">2026-06-23T11:59:00Z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ies>
</file>